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Faserzement / 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7761459" name="a38d5610-502b-11f0-8808-eb3ea819b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455700" name="a38d5610-502b-11f0-8808-eb3ea819b5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7248326" name="754a6bc0-502c-11f0-b640-a9650bf1c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76512" name="754a6bc0-502c-11f0-b640-a9650bf1cf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445244" name="3ed60850-502d-11f0-bad1-d151133356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2137" name="3ed60850-502d-11f0-bad1-d151133356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440431" name="fc0790b0-502d-11f0-9690-ffd6f93d4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605563" name="fc0790b0-502d-11f0-9690-ffd6f93d45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Wandkasten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547907" name="5615c3b0-502e-11f0-abcd-3fd46c873e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72323" name="5615c3b0-502e-11f0-abcd-3fd46c873ed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64457" name="22cdc100-502f-11f0-80e6-b9fb4d2ad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410702" name="22cdc100-502f-11f0-80e6-b9fb4d2ad8e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862268" name="a67d2630-502f-11f0-a12e-a3cb1358f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651124" name="a67d2630-502f-11f0-a12e-a3cb1358fb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3557123" name="18ee0630-5030-11f0-85d0-bf8bed8a9e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537648" name="18ee0630-5030-11f0-85d0-bf8bed8a9ed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Malerkeller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9052422" name="f8e54fd0-5032-11f0-a02f-f361f136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342785" name="f8e54fd0-5032-11f0-a02f-f361f136a7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Sanitärkeller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51057" name="a22010d0-5033-11f0-8103-6758d1f0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102433" name="a22010d0-5033-11f0-8103-6758d1f0a7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Sanitärkeller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9838622" name="d76351d0-5033-11f0-9f39-b372bf9bb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84722" name="d76351d0-5033-11f0-9f39-b372bf9bbc0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744297" name="487b5890-5034-11f0-8a97-1387237e92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13955" name="487b5890-5034-11f0-8a97-1387237e924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Fassde + Gartenhaus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/ Dach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876788" name="765d1aa0-5034-11f0-811f-eb5d8041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535833" name="765d1aa0-5034-11f0-811f-eb5d8041ea9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839207" name="2ffde9e0-502f-11f0-8d89-b9c5b691c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986163" name="2ffde9e0-502f-11f0-8d89-b9c5b691cd3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Zürcherstrasse 10, 8856 Tuggen</w:t>
          </w:r>
        </w:p>
        <w:p>
          <w:pPr>
            <w:spacing w:before="0" w:after="0"/>
          </w:pPr>
          <w:r>
            <w:t>356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